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3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531"/>
        <w:gridCol w:w="1527"/>
        <w:gridCol w:w="1575"/>
        <w:gridCol w:w="331"/>
        <w:gridCol w:w="975"/>
        <w:gridCol w:w="3674"/>
      </w:tblGrid>
      <w:tr w:rsidR="00FC20B4" w:rsidRPr="00640391" w:rsidTr="008569F8">
        <w:trPr>
          <w:trHeight w:val="420"/>
        </w:trPr>
        <w:tc>
          <w:tcPr>
            <w:tcW w:w="9613" w:type="dxa"/>
            <w:gridSpan w:val="6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640391">
              <w:rPr>
                <w:rFonts w:ascii="黑体" w:eastAsia="黑体" w:hAnsi="宋体" w:cs="黑体" w:hint="eastAsia"/>
                <w:b/>
                <w:color w:val="000000"/>
                <w:kern w:val="0"/>
                <w:sz w:val="32"/>
                <w:szCs w:val="32"/>
              </w:rPr>
              <w:t>项目支出绩效目标申报表</w:t>
            </w:r>
          </w:p>
        </w:tc>
      </w:tr>
      <w:tr w:rsidR="00FC20B4" w:rsidRPr="00640391" w:rsidTr="008569F8">
        <w:trPr>
          <w:trHeight w:val="405"/>
        </w:trPr>
        <w:tc>
          <w:tcPr>
            <w:tcW w:w="9613" w:type="dxa"/>
            <w:gridSpan w:val="6"/>
            <w:tcBorders>
              <w:bottom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 w:rsidRPr="00640391">
              <w:rPr>
                <w:kern w:val="0"/>
                <w:sz w:val="20"/>
                <w:szCs w:val="20"/>
              </w:rPr>
              <w:t xml:space="preserve">   </w:t>
            </w:r>
            <w:r w:rsidRPr="00640391"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>2025</w:t>
            </w:r>
            <w:r w:rsidRPr="00640391">
              <w:rPr>
                <w:kern w:val="0"/>
                <w:sz w:val="20"/>
                <w:szCs w:val="20"/>
              </w:rPr>
              <w:t xml:space="preserve"> 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年度）</w:t>
            </w:r>
          </w:p>
        </w:tc>
      </w:tr>
      <w:tr w:rsidR="00FC20B4" w:rsidRPr="00640391" w:rsidTr="008569F8">
        <w:trPr>
          <w:trHeight w:hRule="exact" w:val="794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025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年临时辅助用工项目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40391">
              <w:rPr>
                <w:rFonts w:ascii="宋体" w:hAnsi="宋体" w:cs="宋体" w:hint="eastAsia"/>
                <w:kern w:val="0"/>
                <w:sz w:val="18"/>
                <w:szCs w:val="18"/>
              </w:rPr>
              <w:t>申请数合计（万元）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25.84</w:t>
            </w:r>
          </w:p>
        </w:tc>
      </w:tr>
      <w:tr w:rsidR="00FC20B4" w:rsidRPr="00640391" w:rsidTr="008569F8">
        <w:trPr>
          <w:trHeight w:hRule="exact" w:val="101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项目绩效目标</w:t>
            </w:r>
          </w:p>
        </w:tc>
        <w:tc>
          <w:tcPr>
            <w:tcW w:w="8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textAlignment w:val="baseline"/>
              <w:rPr>
                <w:rFonts w:ascii="宋体" w:hAnsi="宋体" w:cs="宋体"/>
                <w:kern w:val="0"/>
                <w:sz w:val="24"/>
              </w:rPr>
            </w:pPr>
            <w:r w:rsidRPr="00640391">
              <w:rPr>
                <w:rFonts w:ascii="宋体" w:hAnsi="宋体" w:cs="宋体" w:hint="eastAsia"/>
                <w:kern w:val="0"/>
                <w:sz w:val="24"/>
              </w:rPr>
              <w:t>根据学校实际情况保障学校教育教学正常有序开展，提升学校办学水平，改善办学条件，辅助教师教学水平的提高，创建美好育人环境，为师生提供良好的后勤保证</w:t>
            </w:r>
          </w:p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20B4" w:rsidRPr="00640391" w:rsidTr="008569F8">
        <w:trPr>
          <w:trHeight w:hRule="exact" w:val="79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ind w:leftChars="-51" w:left="1" w:hangingChars="54" w:hanging="108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具体指标（指标内容、指标值）</w:t>
            </w:r>
          </w:p>
        </w:tc>
      </w:tr>
      <w:tr w:rsidR="00FC20B4" w:rsidRPr="00640391" w:rsidTr="008569F8">
        <w:trPr>
          <w:trHeight w:hRule="exact" w:val="625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/>
                <w:kern w:val="0"/>
                <w:sz w:val="20"/>
                <w:szCs w:val="20"/>
              </w:rPr>
              <w:br/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1</w:t>
            </w:r>
            <w:r w:rsidRPr="00640391">
              <w:rPr>
                <w:rFonts w:ascii="宋体" w:hAnsi="宋体" w:cs="+mn-cs"/>
                <w:b/>
                <w:bCs/>
                <w:kern w:val="24"/>
                <w:sz w:val="24"/>
              </w:rPr>
              <w:t>2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月</w:t>
            </w:r>
          </w:p>
        </w:tc>
      </w:tr>
      <w:tr w:rsidR="00FC20B4" w:rsidRPr="00640391" w:rsidTr="008569F8">
        <w:trPr>
          <w:trHeight w:hRule="exact" w:val="846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3人</w:t>
            </w:r>
          </w:p>
        </w:tc>
      </w:tr>
      <w:tr w:rsidR="00FC20B4" w:rsidRPr="00640391" w:rsidTr="008569F8">
        <w:trPr>
          <w:trHeight w:hRule="exact" w:val="1854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进度指标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年第一季度完成</w:t>
            </w: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6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.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46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</w:p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年第二季度完成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6.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46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  <w:r w:rsidRPr="00640391">
              <w:rPr>
                <w:rFonts w:ascii="宋体" w:hAnsi="宋体" w:cs="+mn-cs"/>
                <w:b/>
                <w:bCs/>
                <w:kern w:val="24"/>
                <w:sz w:val="24"/>
              </w:rPr>
              <w:t xml:space="preserve">                                                   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 xml:space="preserve">       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年第三季度完成</w:t>
            </w: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6.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46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</w:p>
          <w:p w:rsidR="00FC20B4" w:rsidRPr="00640391" w:rsidRDefault="00FC20B4" w:rsidP="00FC20B4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年第四季度完成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6.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46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  <w:r w:rsidRPr="00640391">
              <w:rPr>
                <w:rFonts w:ascii="宋体" w:hAnsi="宋体" w:cs="+mn-cs"/>
                <w:b/>
                <w:bCs/>
                <w:kern w:val="24"/>
                <w:sz w:val="24"/>
              </w:rPr>
              <w:t xml:space="preserve">                                                   预计工期365天</w:t>
            </w:r>
          </w:p>
        </w:tc>
      </w:tr>
      <w:tr w:rsidR="00FC20B4" w:rsidRPr="00640391" w:rsidTr="008569F8">
        <w:trPr>
          <w:trHeight w:hRule="exact" w:val="848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FC20B4">
            <w:pPr>
              <w:widowControl/>
              <w:jc w:val="center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25.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84</w:t>
            </w: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</w:p>
        </w:tc>
      </w:tr>
      <w:tr w:rsidR="00FC20B4" w:rsidRPr="00640391" w:rsidTr="008569F8">
        <w:trPr>
          <w:trHeight w:hRule="exact" w:val="717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其他产出指标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+mn-cs"/>
                <w:b/>
                <w:bCs/>
                <w:color w:val="FF0000"/>
                <w:kern w:val="24"/>
                <w:sz w:val="24"/>
              </w:rPr>
            </w:pP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无</w:t>
            </w:r>
          </w:p>
        </w:tc>
      </w:tr>
      <w:tr w:rsidR="00FC20B4" w:rsidRPr="00640391" w:rsidTr="008569F8">
        <w:trPr>
          <w:trHeight w:hRule="exact" w:val="559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FC20B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年经费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25.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84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FC20B4" w:rsidRPr="00640391" w:rsidTr="008569F8">
        <w:trPr>
          <w:trHeight w:hRule="exact" w:val="716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为教育教学做好服务，岗位绩效考评</w:t>
            </w:r>
          </w:p>
        </w:tc>
      </w:tr>
      <w:tr w:rsidR="00FC20B4" w:rsidRPr="00640391" w:rsidTr="008569F8">
        <w:trPr>
          <w:trHeight w:hRule="exact" w:val="556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环境效益指标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FC20B4" w:rsidRPr="00640391" w:rsidTr="008569F8">
        <w:trPr>
          <w:trHeight w:hRule="exact" w:val="1110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</w:p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保障单位正常运转</w:t>
            </w:r>
          </w:p>
        </w:tc>
      </w:tr>
      <w:tr w:rsidR="00FC20B4" w:rsidRPr="00640391" w:rsidTr="008569F8">
        <w:trPr>
          <w:trHeight w:hRule="exact" w:val="549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保障群众满意度</w:t>
            </w:r>
          </w:p>
        </w:tc>
      </w:tr>
      <w:tr w:rsidR="00FC20B4" w:rsidRPr="00640391" w:rsidTr="008569F8">
        <w:trPr>
          <w:trHeight w:hRule="exact" w:val="549"/>
        </w:trPr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其他效益指标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FC20B4" w:rsidRPr="00640391" w:rsidTr="008569F8">
        <w:trPr>
          <w:trHeight w:hRule="exact" w:val="794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其他说明的问题</w:t>
            </w:r>
          </w:p>
        </w:tc>
        <w:tc>
          <w:tcPr>
            <w:tcW w:w="8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"/>
                <w:szCs w:val="20"/>
              </w:rPr>
              <w:t>无无</w:t>
            </w:r>
          </w:p>
        </w:tc>
      </w:tr>
    </w:tbl>
    <w:p w:rsidR="00FC20B4" w:rsidRDefault="00FC20B4" w:rsidP="00FC20B4"/>
    <w:p w:rsidR="00FC20B4" w:rsidRDefault="00FC20B4" w:rsidP="00FC20B4"/>
    <w:tbl>
      <w:tblPr>
        <w:tblW w:w="9613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531"/>
        <w:gridCol w:w="1527"/>
        <w:gridCol w:w="1575"/>
        <w:gridCol w:w="331"/>
        <w:gridCol w:w="975"/>
        <w:gridCol w:w="3674"/>
      </w:tblGrid>
      <w:tr w:rsidR="00FC20B4" w:rsidRPr="00640391" w:rsidTr="008569F8">
        <w:trPr>
          <w:trHeight w:val="420"/>
        </w:trPr>
        <w:tc>
          <w:tcPr>
            <w:tcW w:w="9613" w:type="dxa"/>
            <w:gridSpan w:val="6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640391">
              <w:rPr>
                <w:rFonts w:ascii="黑体" w:eastAsia="黑体" w:hAnsi="宋体" w:cs="黑体" w:hint="eastAsia"/>
                <w:b/>
                <w:color w:val="000000"/>
                <w:kern w:val="0"/>
                <w:sz w:val="32"/>
                <w:szCs w:val="32"/>
              </w:rPr>
              <w:lastRenderedPageBreak/>
              <w:t>项目支出绩效目标申报表</w:t>
            </w:r>
          </w:p>
        </w:tc>
      </w:tr>
      <w:tr w:rsidR="00FC20B4" w:rsidRPr="00640391" w:rsidTr="008569F8">
        <w:trPr>
          <w:trHeight w:val="405"/>
        </w:trPr>
        <w:tc>
          <w:tcPr>
            <w:tcW w:w="9613" w:type="dxa"/>
            <w:gridSpan w:val="6"/>
            <w:tcBorders>
              <w:bottom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 w:rsidRPr="00640391">
              <w:rPr>
                <w:kern w:val="0"/>
                <w:sz w:val="20"/>
                <w:szCs w:val="20"/>
              </w:rPr>
              <w:t xml:space="preserve">   </w:t>
            </w:r>
            <w:r w:rsidRPr="00640391"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>2025</w:t>
            </w:r>
            <w:r w:rsidRPr="00640391">
              <w:rPr>
                <w:kern w:val="0"/>
                <w:sz w:val="20"/>
                <w:szCs w:val="20"/>
              </w:rPr>
              <w:t xml:space="preserve"> 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年度）</w:t>
            </w:r>
          </w:p>
        </w:tc>
      </w:tr>
      <w:tr w:rsidR="00FC20B4" w:rsidRPr="00640391" w:rsidTr="008569F8">
        <w:trPr>
          <w:trHeight w:hRule="exact" w:val="794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党建活动经费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40391">
              <w:rPr>
                <w:rFonts w:ascii="宋体" w:hAnsi="宋体" w:cs="宋体" w:hint="eastAsia"/>
                <w:kern w:val="0"/>
                <w:sz w:val="18"/>
                <w:szCs w:val="18"/>
              </w:rPr>
              <w:t>申请数合计（万元）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52</w:t>
            </w:r>
          </w:p>
        </w:tc>
      </w:tr>
      <w:tr w:rsidR="00FC20B4" w:rsidRPr="00640391" w:rsidTr="008569F8">
        <w:trPr>
          <w:trHeight w:hRule="exact" w:val="101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项目绩效目标</w:t>
            </w:r>
          </w:p>
        </w:tc>
        <w:tc>
          <w:tcPr>
            <w:tcW w:w="8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textAlignment w:val="baseline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根据党建活动安排</w:t>
            </w:r>
            <w:r>
              <w:rPr>
                <w:rFonts w:ascii="宋体" w:hAnsi="宋体" w:cs="宋体" w:hint="eastAsia"/>
                <w:kern w:val="0"/>
                <w:sz w:val="24"/>
              </w:rPr>
              <w:t>，</w:t>
            </w:r>
            <w:r>
              <w:rPr>
                <w:rFonts w:ascii="宋体" w:hAnsi="宋体" w:cs="宋体"/>
                <w:kern w:val="0"/>
                <w:sz w:val="24"/>
              </w:rPr>
              <w:t>保障党建活动正常开展</w:t>
            </w:r>
          </w:p>
        </w:tc>
      </w:tr>
      <w:tr w:rsidR="00FC20B4" w:rsidRPr="00640391" w:rsidTr="008569F8">
        <w:trPr>
          <w:trHeight w:hRule="exact" w:val="79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ind w:leftChars="-51" w:left="1" w:hangingChars="54" w:hanging="108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具体指标（指标内容、指标值）</w:t>
            </w:r>
          </w:p>
        </w:tc>
      </w:tr>
      <w:tr w:rsidR="00FC20B4" w:rsidRPr="00640391" w:rsidTr="008569F8">
        <w:trPr>
          <w:trHeight w:hRule="exact" w:val="625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/>
                <w:kern w:val="0"/>
                <w:sz w:val="20"/>
                <w:szCs w:val="20"/>
              </w:rPr>
              <w:br/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1</w:t>
            </w:r>
            <w:r w:rsidRPr="00640391">
              <w:rPr>
                <w:rFonts w:ascii="宋体" w:hAnsi="宋体" w:cs="+mn-cs"/>
                <w:b/>
                <w:bCs/>
                <w:kern w:val="24"/>
                <w:sz w:val="24"/>
              </w:rPr>
              <w:t>2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月</w:t>
            </w:r>
          </w:p>
        </w:tc>
      </w:tr>
      <w:tr w:rsidR="00FC20B4" w:rsidRPr="00640391" w:rsidTr="008569F8">
        <w:trPr>
          <w:trHeight w:hRule="exact" w:val="846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1项</w:t>
            </w:r>
          </w:p>
        </w:tc>
      </w:tr>
      <w:tr w:rsidR="00FC20B4" w:rsidRPr="00640391" w:rsidTr="008569F8">
        <w:trPr>
          <w:trHeight w:hRule="exact" w:val="1854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进度指标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年第一季度完成</w:t>
            </w: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0.6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3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</w:p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年第二季度完成</w:t>
            </w: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0.6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3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  <w:r w:rsidRPr="00640391">
              <w:rPr>
                <w:rFonts w:ascii="宋体" w:hAnsi="宋体" w:cs="+mn-cs"/>
                <w:b/>
                <w:bCs/>
                <w:kern w:val="24"/>
                <w:sz w:val="24"/>
              </w:rPr>
              <w:t xml:space="preserve">                                                   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 xml:space="preserve">       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年第三季度完成</w:t>
            </w: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0.6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3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</w:p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年第四季度完成</w:t>
            </w: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0.6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3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  <w:r w:rsidRPr="00640391">
              <w:rPr>
                <w:rFonts w:ascii="宋体" w:hAnsi="宋体" w:cs="+mn-cs"/>
                <w:b/>
                <w:bCs/>
                <w:kern w:val="24"/>
                <w:sz w:val="24"/>
              </w:rPr>
              <w:t xml:space="preserve">                                                   预计工期365天</w:t>
            </w:r>
          </w:p>
        </w:tc>
      </w:tr>
      <w:tr w:rsidR="00FC20B4" w:rsidRPr="00640391" w:rsidTr="008569F8">
        <w:trPr>
          <w:trHeight w:hRule="exact" w:val="848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FC20B4">
            <w:pPr>
              <w:widowControl/>
              <w:jc w:val="center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2.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52</w:t>
            </w: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</w:p>
        </w:tc>
      </w:tr>
      <w:tr w:rsidR="00FC20B4" w:rsidRPr="00640391" w:rsidTr="008569F8">
        <w:trPr>
          <w:trHeight w:hRule="exact" w:val="717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其他产出指标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+mn-cs"/>
                <w:b/>
                <w:bCs/>
                <w:color w:val="FF0000"/>
                <w:kern w:val="24"/>
                <w:sz w:val="24"/>
              </w:rPr>
            </w:pP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无</w:t>
            </w:r>
          </w:p>
        </w:tc>
      </w:tr>
      <w:tr w:rsidR="00FC20B4" w:rsidRPr="00640391" w:rsidTr="008569F8">
        <w:trPr>
          <w:trHeight w:hRule="exact" w:val="559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FC20B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年经费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.52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FC20B4" w:rsidRPr="00640391" w:rsidTr="008569F8">
        <w:trPr>
          <w:trHeight w:hRule="exact" w:val="716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为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提升党员党性修养，进一步加强党建工作</w:t>
            </w:r>
          </w:p>
        </w:tc>
      </w:tr>
      <w:tr w:rsidR="00FC20B4" w:rsidRPr="00640391" w:rsidTr="008569F8">
        <w:trPr>
          <w:trHeight w:hRule="exact" w:val="556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环境效益指标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FC20B4" w:rsidRPr="00640391" w:rsidTr="008569F8">
        <w:trPr>
          <w:trHeight w:hRule="exact" w:val="1110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</w:p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保障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党建活动正常运转</w:t>
            </w:r>
          </w:p>
        </w:tc>
      </w:tr>
      <w:tr w:rsidR="00FC20B4" w:rsidRPr="00640391" w:rsidTr="008569F8">
        <w:trPr>
          <w:trHeight w:hRule="exact" w:val="549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保障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党员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</w:p>
        </w:tc>
      </w:tr>
      <w:tr w:rsidR="00FC20B4" w:rsidRPr="00640391" w:rsidTr="008569F8">
        <w:trPr>
          <w:trHeight w:hRule="exact" w:val="549"/>
        </w:trPr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其他效益指标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FC20B4" w:rsidRPr="00640391" w:rsidTr="008569F8">
        <w:trPr>
          <w:trHeight w:hRule="exact" w:val="794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其他说明的问题</w:t>
            </w:r>
          </w:p>
        </w:tc>
        <w:tc>
          <w:tcPr>
            <w:tcW w:w="8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"/>
                <w:szCs w:val="20"/>
              </w:rPr>
              <w:t>无无</w:t>
            </w:r>
          </w:p>
        </w:tc>
      </w:tr>
    </w:tbl>
    <w:p w:rsidR="00FC20B4" w:rsidRDefault="00FC20B4" w:rsidP="00FC20B4"/>
    <w:p w:rsidR="00FC20B4" w:rsidRDefault="00FC20B4" w:rsidP="00FC20B4"/>
    <w:tbl>
      <w:tblPr>
        <w:tblW w:w="9613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531"/>
        <w:gridCol w:w="1527"/>
        <w:gridCol w:w="1575"/>
        <w:gridCol w:w="331"/>
        <w:gridCol w:w="975"/>
        <w:gridCol w:w="3674"/>
      </w:tblGrid>
      <w:tr w:rsidR="00FC20B4" w:rsidRPr="00640391" w:rsidTr="008569F8">
        <w:trPr>
          <w:trHeight w:val="420"/>
        </w:trPr>
        <w:tc>
          <w:tcPr>
            <w:tcW w:w="9613" w:type="dxa"/>
            <w:gridSpan w:val="6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640391">
              <w:rPr>
                <w:rFonts w:ascii="黑体" w:eastAsia="黑体" w:hAnsi="宋体" w:cs="黑体" w:hint="eastAsia"/>
                <w:b/>
                <w:color w:val="000000"/>
                <w:kern w:val="0"/>
                <w:sz w:val="32"/>
                <w:szCs w:val="32"/>
              </w:rPr>
              <w:lastRenderedPageBreak/>
              <w:t>项目支出绩效目标申报表</w:t>
            </w:r>
          </w:p>
        </w:tc>
      </w:tr>
      <w:tr w:rsidR="00FC20B4" w:rsidRPr="00640391" w:rsidTr="008569F8">
        <w:trPr>
          <w:trHeight w:val="405"/>
        </w:trPr>
        <w:tc>
          <w:tcPr>
            <w:tcW w:w="9613" w:type="dxa"/>
            <w:gridSpan w:val="6"/>
            <w:tcBorders>
              <w:bottom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 w:rsidRPr="00640391">
              <w:rPr>
                <w:kern w:val="0"/>
                <w:sz w:val="20"/>
                <w:szCs w:val="20"/>
              </w:rPr>
              <w:t xml:space="preserve">   </w:t>
            </w:r>
            <w:r w:rsidRPr="00640391"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>2025</w:t>
            </w:r>
            <w:r w:rsidRPr="00640391">
              <w:rPr>
                <w:kern w:val="0"/>
                <w:sz w:val="20"/>
                <w:szCs w:val="20"/>
              </w:rPr>
              <w:t xml:space="preserve"> 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年度）</w:t>
            </w:r>
          </w:p>
        </w:tc>
      </w:tr>
      <w:tr w:rsidR="00FC20B4" w:rsidRPr="00640391" w:rsidTr="008569F8">
        <w:trPr>
          <w:trHeight w:hRule="exact" w:val="794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遗属补助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40391">
              <w:rPr>
                <w:rFonts w:ascii="宋体" w:hAnsi="宋体" w:cs="宋体" w:hint="eastAsia"/>
                <w:kern w:val="0"/>
                <w:sz w:val="18"/>
                <w:szCs w:val="18"/>
              </w:rPr>
              <w:t>申请数合计（万元）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0.23</w:t>
            </w:r>
          </w:p>
        </w:tc>
      </w:tr>
      <w:tr w:rsidR="00FC20B4" w:rsidRPr="00640391" w:rsidTr="008569F8">
        <w:trPr>
          <w:trHeight w:hRule="exact" w:val="101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项目绩效目标</w:t>
            </w:r>
          </w:p>
        </w:tc>
        <w:tc>
          <w:tcPr>
            <w:tcW w:w="8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textAlignment w:val="baseline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帮助遗属获得最低生活所需，确保家庭成员及时获得遗属生活补助</w:t>
            </w:r>
          </w:p>
        </w:tc>
      </w:tr>
      <w:tr w:rsidR="00FC20B4" w:rsidRPr="00640391" w:rsidTr="008569F8">
        <w:trPr>
          <w:trHeight w:hRule="exact" w:val="79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ind w:leftChars="-51" w:left="1" w:hangingChars="54" w:hanging="108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具体指标（指标内容、指标值）</w:t>
            </w:r>
          </w:p>
        </w:tc>
      </w:tr>
      <w:tr w:rsidR="00FC20B4" w:rsidRPr="00640391" w:rsidTr="008569F8">
        <w:trPr>
          <w:trHeight w:hRule="exact" w:val="625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/>
                <w:kern w:val="0"/>
                <w:sz w:val="20"/>
                <w:szCs w:val="20"/>
              </w:rPr>
              <w:br/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1</w:t>
            </w:r>
            <w:r w:rsidRPr="00640391">
              <w:rPr>
                <w:rFonts w:ascii="宋体" w:hAnsi="宋体" w:cs="+mn-cs"/>
                <w:b/>
                <w:bCs/>
                <w:kern w:val="24"/>
                <w:sz w:val="24"/>
              </w:rPr>
              <w:t>2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月</w:t>
            </w:r>
          </w:p>
        </w:tc>
      </w:tr>
      <w:tr w:rsidR="00FC20B4" w:rsidRPr="00640391" w:rsidTr="008569F8">
        <w:trPr>
          <w:trHeight w:hRule="exact" w:val="846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1项</w:t>
            </w:r>
          </w:p>
        </w:tc>
      </w:tr>
      <w:tr w:rsidR="00FC20B4" w:rsidRPr="00640391" w:rsidTr="008569F8">
        <w:trPr>
          <w:trHeight w:hRule="exact" w:val="1854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进度指标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年第一季度完成</w:t>
            </w: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0.06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</w:p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年第二季度完成</w:t>
            </w: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0.06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  <w:r w:rsidRPr="00640391">
              <w:rPr>
                <w:rFonts w:ascii="宋体" w:hAnsi="宋体" w:cs="+mn-cs"/>
                <w:b/>
                <w:bCs/>
                <w:kern w:val="24"/>
                <w:sz w:val="24"/>
              </w:rPr>
              <w:t xml:space="preserve">                                                   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 xml:space="preserve">       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年第三季度完成</w:t>
            </w: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0.06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</w:p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年第四季度完成</w:t>
            </w: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0.05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  <w:r w:rsidRPr="00640391">
              <w:rPr>
                <w:rFonts w:ascii="宋体" w:hAnsi="宋体" w:cs="+mn-cs"/>
                <w:b/>
                <w:bCs/>
                <w:kern w:val="24"/>
                <w:sz w:val="24"/>
              </w:rPr>
              <w:t xml:space="preserve">                                                   预计工期365天</w:t>
            </w:r>
          </w:p>
        </w:tc>
      </w:tr>
      <w:tr w:rsidR="00FC20B4" w:rsidRPr="00640391" w:rsidTr="008569F8">
        <w:trPr>
          <w:trHeight w:hRule="exact" w:val="848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0.23万元</w:t>
            </w:r>
          </w:p>
        </w:tc>
      </w:tr>
      <w:tr w:rsidR="00FC20B4" w:rsidRPr="00640391" w:rsidTr="008569F8">
        <w:trPr>
          <w:trHeight w:hRule="exact" w:val="717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其他产出指标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+mn-cs"/>
                <w:b/>
                <w:bCs/>
                <w:color w:val="FF0000"/>
                <w:kern w:val="24"/>
                <w:sz w:val="24"/>
              </w:rPr>
            </w:pP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无</w:t>
            </w:r>
          </w:p>
        </w:tc>
      </w:tr>
      <w:tr w:rsidR="00FC20B4" w:rsidRPr="00640391" w:rsidTr="008569F8">
        <w:trPr>
          <w:trHeight w:hRule="exact" w:val="559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年经费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0.23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FC20B4" w:rsidRPr="00640391" w:rsidTr="008569F8">
        <w:trPr>
          <w:trHeight w:hRule="exact" w:val="716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保障遗属人员最低生活所需</w:t>
            </w:r>
          </w:p>
        </w:tc>
      </w:tr>
      <w:tr w:rsidR="00FC20B4" w:rsidRPr="00640391" w:rsidTr="008569F8">
        <w:trPr>
          <w:trHeight w:hRule="exact" w:val="556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环境效益指标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FC20B4" w:rsidRPr="00640391" w:rsidTr="008569F8">
        <w:trPr>
          <w:trHeight w:hRule="exact" w:val="1110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</w:p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保障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遗属及时获得经济援助</w:t>
            </w:r>
          </w:p>
        </w:tc>
      </w:tr>
      <w:tr w:rsidR="00FC20B4" w:rsidRPr="00640391" w:rsidTr="008569F8">
        <w:trPr>
          <w:trHeight w:hRule="exact" w:val="549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保障遗属人员满意</w:t>
            </w:r>
          </w:p>
        </w:tc>
      </w:tr>
      <w:tr w:rsidR="00FC20B4" w:rsidRPr="00640391" w:rsidTr="008569F8">
        <w:trPr>
          <w:trHeight w:hRule="exact" w:val="549"/>
        </w:trPr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其他效益指标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FC20B4" w:rsidRPr="00640391" w:rsidTr="008569F8">
        <w:trPr>
          <w:trHeight w:hRule="exact" w:val="794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其他说明的问题</w:t>
            </w:r>
          </w:p>
        </w:tc>
        <w:tc>
          <w:tcPr>
            <w:tcW w:w="8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"/>
                <w:szCs w:val="20"/>
              </w:rPr>
              <w:t>无无</w:t>
            </w:r>
          </w:p>
        </w:tc>
      </w:tr>
    </w:tbl>
    <w:p w:rsidR="00FC20B4" w:rsidRDefault="00FC20B4" w:rsidP="00FC20B4"/>
    <w:p w:rsidR="00FC20B4" w:rsidRDefault="00FC20B4" w:rsidP="00FC20B4"/>
    <w:tbl>
      <w:tblPr>
        <w:tblW w:w="9613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531"/>
        <w:gridCol w:w="1527"/>
        <w:gridCol w:w="1575"/>
        <w:gridCol w:w="331"/>
        <w:gridCol w:w="975"/>
        <w:gridCol w:w="3674"/>
      </w:tblGrid>
      <w:tr w:rsidR="00FC20B4" w:rsidRPr="00640391" w:rsidTr="008569F8">
        <w:trPr>
          <w:trHeight w:val="420"/>
        </w:trPr>
        <w:tc>
          <w:tcPr>
            <w:tcW w:w="9613" w:type="dxa"/>
            <w:gridSpan w:val="6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640391">
              <w:rPr>
                <w:rFonts w:ascii="黑体" w:eastAsia="黑体" w:hAnsi="宋体" w:cs="黑体" w:hint="eastAsia"/>
                <w:b/>
                <w:color w:val="000000"/>
                <w:kern w:val="0"/>
                <w:sz w:val="32"/>
                <w:szCs w:val="32"/>
              </w:rPr>
              <w:lastRenderedPageBreak/>
              <w:t>项目支出绩效目标申报表</w:t>
            </w:r>
          </w:p>
        </w:tc>
      </w:tr>
      <w:tr w:rsidR="00FC20B4" w:rsidRPr="00640391" w:rsidTr="008569F8">
        <w:trPr>
          <w:trHeight w:val="405"/>
        </w:trPr>
        <w:tc>
          <w:tcPr>
            <w:tcW w:w="9613" w:type="dxa"/>
            <w:gridSpan w:val="6"/>
            <w:tcBorders>
              <w:bottom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 w:rsidRPr="00640391">
              <w:rPr>
                <w:kern w:val="0"/>
                <w:sz w:val="20"/>
                <w:szCs w:val="20"/>
              </w:rPr>
              <w:t xml:space="preserve">   </w:t>
            </w:r>
            <w:r w:rsidRPr="00640391"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>2025</w:t>
            </w:r>
            <w:r w:rsidRPr="00640391">
              <w:rPr>
                <w:kern w:val="0"/>
                <w:sz w:val="20"/>
                <w:szCs w:val="20"/>
              </w:rPr>
              <w:t xml:space="preserve"> 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年度）</w:t>
            </w:r>
          </w:p>
        </w:tc>
      </w:tr>
      <w:tr w:rsidR="00FC20B4" w:rsidRPr="00640391" w:rsidTr="008569F8">
        <w:trPr>
          <w:trHeight w:hRule="exact" w:val="794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补充运行经费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40391">
              <w:rPr>
                <w:rFonts w:ascii="宋体" w:hAnsi="宋体" w:cs="宋体" w:hint="eastAsia"/>
                <w:kern w:val="0"/>
                <w:sz w:val="18"/>
                <w:szCs w:val="18"/>
              </w:rPr>
              <w:t>申请数合计（万元）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586</w:t>
            </w:r>
          </w:p>
        </w:tc>
      </w:tr>
      <w:tr w:rsidR="00FC20B4" w:rsidRPr="00640391" w:rsidTr="008569F8">
        <w:trPr>
          <w:trHeight w:hRule="exact" w:val="101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项目绩效目标</w:t>
            </w:r>
          </w:p>
        </w:tc>
        <w:tc>
          <w:tcPr>
            <w:tcW w:w="8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textAlignment w:val="baseline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提高学院办学水平</w:t>
            </w:r>
            <w:r>
              <w:rPr>
                <w:rFonts w:ascii="宋体" w:hAnsi="宋体" w:cs="宋体" w:hint="eastAsia"/>
                <w:kern w:val="0"/>
                <w:sz w:val="24"/>
              </w:rPr>
              <w:t>，保障日常基本工作的正常开展，提高工作效率</w:t>
            </w:r>
          </w:p>
        </w:tc>
      </w:tr>
      <w:tr w:rsidR="00FC20B4" w:rsidRPr="00640391" w:rsidTr="008569F8">
        <w:trPr>
          <w:trHeight w:hRule="exact" w:val="79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ind w:leftChars="-51" w:left="1" w:hangingChars="54" w:hanging="108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具体指标（指标内容、指标值）</w:t>
            </w:r>
          </w:p>
        </w:tc>
      </w:tr>
      <w:tr w:rsidR="00FC20B4" w:rsidRPr="00640391" w:rsidTr="008569F8">
        <w:trPr>
          <w:trHeight w:hRule="exact" w:val="625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/>
                <w:kern w:val="0"/>
                <w:sz w:val="20"/>
                <w:szCs w:val="20"/>
              </w:rPr>
              <w:br/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1</w:t>
            </w:r>
            <w:r w:rsidRPr="00640391">
              <w:rPr>
                <w:rFonts w:ascii="宋体" w:hAnsi="宋体" w:cs="+mn-cs"/>
                <w:b/>
                <w:bCs/>
                <w:kern w:val="24"/>
                <w:sz w:val="24"/>
              </w:rPr>
              <w:t>2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月</w:t>
            </w:r>
          </w:p>
        </w:tc>
      </w:tr>
      <w:tr w:rsidR="00FC20B4" w:rsidRPr="00640391" w:rsidTr="008569F8">
        <w:trPr>
          <w:trHeight w:hRule="exact" w:val="846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1项</w:t>
            </w:r>
          </w:p>
        </w:tc>
      </w:tr>
      <w:tr w:rsidR="00FC20B4" w:rsidRPr="00640391" w:rsidTr="008569F8">
        <w:trPr>
          <w:trHeight w:hRule="exact" w:val="1854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进度指标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年第一季度完成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146.5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</w:p>
          <w:p w:rsidR="00FC20B4" w:rsidRPr="00640391" w:rsidRDefault="00FC20B4" w:rsidP="008569F8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年第二季度完成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146.5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  <w:r w:rsidRPr="00640391">
              <w:rPr>
                <w:rFonts w:ascii="宋体" w:hAnsi="宋体" w:cs="+mn-cs"/>
                <w:b/>
                <w:bCs/>
                <w:kern w:val="24"/>
                <w:sz w:val="24"/>
              </w:rPr>
              <w:t xml:space="preserve">                                                   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 xml:space="preserve">       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年第三季度完成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146.5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</w:p>
          <w:p w:rsidR="00FC20B4" w:rsidRPr="00640391" w:rsidRDefault="00FC20B4" w:rsidP="00FC20B4">
            <w:pPr>
              <w:widowControl/>
              <w:jc w:val="center"/>
              <w:textAlignment w:val="baseline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2025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年第四季度完成</w:t>
            </w: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146.5</w:t>
            </w: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  <w:r w:rsidRPr="00640391">
              <w:rPr>
                <w:rFonts w:ascii="宋体" w:hAnsi="宋体" w:cs="+mn-cs"/>
                <w:b/>
                <w:bCs/>
                <w:kern w:val="24"/>
                <w:sz w:val="24"/>
              </w:rPr>
              <w:t xml:space="preserve">                                                   预计工期365天</w:t>
            </w:r>
          </w:p>
        </w:tc>
      </w:tr>
      <w:tr w:rsidR="00FC20B4" w:rsidRPr="00640391" w:rsidTr="008569F8">
        <w:trPr>
          <w:trHeight w:hRule="exact" w:val="848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sz w:val="20"/>
                <w:szCs w:val="20"/>
              </w:rPr>
              <w:t>产出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+mn-cs"/>
                <w:b/>
                <w:bCs/>
                <w:kern w:val="24"/>
                <w:sz w:val="24"/>
              </w:rPr>
            </w:pPr>
            <w:r>
              <w:rPr>
                <w:rFonts w:ascii="宋体" w:hAnsi="宋体" w:cs="+mn-cs"/>
                <w:b/>
                <w:bCs/>
                <w:kern w:val="24"/>
                <w:sz w:val="24"/>
              </w:rPr>
              <w:t>586</w:t>
            </w:r>
            <w:r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万元</w:t>
            </w:r>
          </w:p>
        </w:tc>
      </w:tr>
      <w:tr w:rsidR="00FC20B4" w:rsidRPr="00640391" w:rsidTr="008569F8">
        <w:trPr>
          <w:trHeight w:hRule="exact" w:val="717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 w:rsidRPr="00640391"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其他产出指标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+mn-cs"/>
                <w:b/>
                <w:bCs/>
                <w:color w:val="FF0000"/>
                <w:kern w:val="24"/>
                <w:sz w:val="24"/>
              </w:rPr>
            </w:pPr>
            <w:r w:rsidRPr="00640391">
              <w:rPr>
                <w:rFonts w:ascii="宋体" w:hAnsi="宋体" w:cs="+mn-cs" w:hint="eastAsia"/>
                <w:b/>
                <w:bCs/>
                <w:kern w:val="24"/>
                <w:sz w:val="24"/>
              </w:rPr>
              <w:t>无</w:t>
            </w:r>
          </w:p>
        </w:tc>
      </w:tr>
      <w:tr w:rsidR="00FC20B4" w:rsidRPr="00640391" w:rsidTr="008569F8">
        <w:trPr>
          <w:trHeight w:hRule="exact" w:val="559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FC20B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年经费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586</w:t>
            </w: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FC20B4" w:rsidRPr="00640391" w:rsidTr="008569F8">
        <w:trPr>
          <w:trHeight w:hRule="exact" w:val="716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保障学院日常工作正常开展</w:t>
            </w:r>
            <w:bookmarkStart w:id="0" w:name="_GoBack"/>
            <w:bookmarkEnd w:id="0"/>
          </w:p>
        </w:tc>
      </w:tr>
      <w:tr w:rsidR="00FC20B4" w:rsidRPr="00640391" w:rsidTr="008569F8">
        <w:trPr>
          <w:trHeight w:hRule="exact" w:val="556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环境效益指标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FC20B4" w:rsidRPr="00640391" w:rsidTr="008569F8">
        <w:trPr>
          <w:trHeight w:hRule="exact" w:val="1110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</w:p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满足师生教学需求</w:t>
            </w:r>
          </w:p>
        </w:tc>
      </w:tr>
      <w:tr w:rsidR="00FC20B4" w:rsidRPr="00640391" w:rsidTr="008569F8">
        <w:trPr>
          <w:trHeight w:hRule="exact" w:val="549"/>
        </w:trPr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保障学院师生满意</w:t>
            </w:r>
          </w:p>
        </w:tc>
      </w:tr>
      <w:tr w:rsidR="00FC20B4" w:rsidRPr="00640391" w:rsidTr="008569F8">
        <w:trPr>
          <w:trHeight w:hRule="exact" w:val="549"/>
        </w:trPr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其他效益指标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FC20B4" w:rsidRPr="00640391" w:rsidTr="008569F8">
        <w:trPr>
          <w:trHeight w:hRule="exact" w:val="794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0"/>
                <w:szCs w:val="20"/>
              </w:rPr>
              <w:t>其他说明的问题</w:t>
            </w:r>
          </w:p>
        </w:tc>
        <w:tc>
          <w:tcPr>
            <w:tcW w:w="8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B4" w:rsidRPr="00640391" w:rsidRDefault="00FC20B4" w:rsidP="008569F8">
            <w:pPr>
              <w:widowControl/>
              <w:jc w:val="center"/>
              <w:rPr>
                <w:rFonts w:ascii="宋体" w:hAnsi="宋体" w:cs="宋体"/>
                <w:kern w:val="0"/>
                <w:sz w:val="2"/>
                <w:szCs w:val="20"/>
              </w:rPr>
            </w:pPr>
            <w:r w:rsidRPr="00640391">
              <w:rPr>
                <w:rFonts w:ascii="宋体" w:hAnsi="宋体" w:cs="宋体" w:hint="eastAsia"/>
                <w:kern w:val="0"/>
                <w:sz w:val="2"/>
                <w:szCs w:val="20"/>
              </w:rPr>
              <w:t>无无</w:t>
            </w:r>
          </w:p>
        </w:tc>
      </w:tr>
    </w:tbl>
    <w:p w:rsidR="00FC20B4" w:rsidRDefault="00FC20B4" w:rsidP="00FC20B4"/>
    <w:p w:rsidR="00CE4345" w:rsidRDefault="00CE4345">
      <w:pPr>
        <w:rPr>
          <w:rFonts w:hint="eastAsia"/>
        </w:rPr>
      </w:pPr>
    </w:p>
    <w:sectPr w:rsidR="00CE4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B1E" w:rsidRDefault="00902B1E" w:rsidP="00FC20B4">
      <w:r>
        <w:separator/>
      </w:r>
    </w:p>
  </w:endnote>
  <w:endnote w:type="continuationSeparator" w:id="0">
    <w:p w:rsidR="00902B1E" w:rsidRDefault="00902B1E" w:rsidP="00FC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+mn-cs">
    <w:altName w:val="微软雅黑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B1E" w:rsidRDefault="00902B1E" w:rsidP="00FC20B4">
      <w:r>
        <w:separator/>
      </w:r>
    </w:p>
  </w:footnote>
  <w:footnote w:type="continuationSeparator" w:id="0">
    <w:p w:rsidR="00902B1E" w:rsidRDefault="00902B1E" w:rsidP="00FC20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7E5"/>
    <w:rsid w:val="008937E5"/>
    <w:rsid w:val="00902B1E"/>
    <w:rsid w:val="00CE4345"/>
    <w:rsid w:val="00FC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02B59F"/>
  <w15:chartTrackingRefBased/>
  <w15:docId w15:val="{7C5ABEA1-D85C-489D-A467-E5CE762AD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0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C20B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C20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C20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2025-01-20T05:00:00Z</dcterms:created>
  <dcterms:modified xsi:type="dcterms:W3CDTF">2025-01-20T05:05:00Z</dcterms:modified>
</cp:coreProperties>
</file>